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9276260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565093" name="468bb680-16ad-11f0-a99b-21ee474270d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5067461" name="e7ce0c90-16a9-11f0-993c-4790c4a3f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3888" name="e7ce0c90-16a9-11f0-993c-4790c4a3f79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271821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66895" name="ca20f970-16ac-11f0-b209-eb6999da6f5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787829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901752" name="dd32df10-16ac-11f0-9592-2f06caca3a6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01475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982538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139259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803666" name="0157a600-16ad-11f0-b8ee-55c9caa517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8577392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848929" name="f5357540-16ad-11f0-aeae-eff1128a38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204102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450674" name="1175d1a0-16ae-11f0-89aa-65514152f5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533414" name="b0f9c720-16b0-11f0-8420-eb362d7b21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291302" name="b0f9c720-16b0-11f0-8420-eb362d7b21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2398049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87374" name="9fce2650-16b3-11f0-ab9a-2d236e9ac32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92082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988915" name="b7eb65e0-16b3-11f0-a94a-9f899319671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166777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18379" name="d5a14b40-16b3-11f0-ab58-dbc87647c98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912818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110940" name="eb32afd0-16b3-11f0-bf44-1ff5a8d7364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856636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85619" name="11061120-16b4-11f0-ad80-33fedf9278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386845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478963" name="28153c10-16b4-11f0-a5a8-b764ec0050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168156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63637" name="502546f0-16b4-11f0-8e50-c38cdf0bdf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455584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14966" name="945d1d20-16b4-11f0-9c9f-ed58215be1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439666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091578" name="a54a7510-16b4-11f0-b101-9bbcd7ccfe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524010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146265" name="bce7d640-16b4-11f0-bbba-4ddf49593e3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Entré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6546880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2255" name="1a8dd600-16b5-11f0-84bb-698bede302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037213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764716" name="5edbcc40-16b5-11f0-9c3a-c5f3e6ac51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080719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628500" name="84ebe870-16b5-11f0-a7b6-ab1e0ff4e5c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635140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900458" name="93cc8070-16b5-11f0-b44c-99b8389998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336951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487823" name="b49ff980-16b5-11f0-94c1-fb4aeb7cdad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370852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28285" name="9a6bfd00-16b7-11f0-86ba-4fe048b3ca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6427453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353902" name="b7094670-16b7-11f0-a4bb-6ddbe1f6e8f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823339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734640" name="d4077490-16b7-11f0-8078-f5b5f73701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2471446" name="ee273ae0-16b7-11f0-923d-8bcfb2362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36424" name="ee273ae0-16b7-11f0-923d-8bcfb236234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5129925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778515" name="10c6e870-16b8-11f0-8fdf-e35b80f1f9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936266" name="2b253e60-16b8-11f0-b669-159343a4e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588590" name="2b253e60-16b8-11f0-b669-159343a4ec2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870862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254277" name="438c5830-16b8-11f0-8154-5757d3f7057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62004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950659" name="03da14b0-16b9-11f0-99ba-5b1a3de0b8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429794" name="bec3f700-16b9-11f0-808e-efe6efd0c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18145" name="bec3f700-16b9-11f0-808e-efe6efd0c70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Febsterrahmen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644454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843637" name="db4db870-16b9-11f0-abdc-53ec6dcd886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669455" name="1dade870-16ba-11f0-9e3b-05e1217f4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00551" name="1dade870-16ba-11f0-9e3b-05e1217f497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6165417" name="7875fff0-476a-11f0-b94d-43d36568f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085751" name="7875fff0-476a-11f0-b94d-43d36568f9c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9606828" name="93739130-476c-11f0-9946-c13a82ba3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650949" name="93739130-476c-11f0-9946-c13a82ba350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